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628DC" w14:textId="77777777" w:rsidR="00D86F03" w:rsidRPr="00974213" w:rsidRDefault="00000000" w:rsidP="009C08F0">
      <w:pPr>
        <w:pStyle w:val="Heading1"/>
        <w:ind w:left="-567"/>
        <w:jc w:val="center"/>
        <w:rPr>
          <w:rFonts w:cstheme="majorHAnsi"/>
        </w:rPr>
      </w:pPr>
      <w:r w:rsidRPr="00974213">
        <w:rPr>
          <w:rFonts w:cstheme="majorHAnsi"/>
        </w:rPr>
        <w:t>DECLARAȚIE PE PROPRIA RĂSPUNDERE</w:t>
      </w:r>
    </w:p>
    <w:p w14:paraId="379D8601" w14:textId="77777777" w:rsidR="000243CB" w:rsidRPr="00974213" w:rsidRDefault="000243CB" w:rsidP="009C08F0">
      <w:pPr>
        <w:ind w:left="-567"/>
        <w:rPr>
          <w:rFonts w:asciiTheme="majorHAnsi" w:hAnsiTheme="majorHAnsi" w:cstheme="majorHAnsi"/>
        </w:rPr>
      </w:pPr>
    </w:p>
    <w:p w14:paraId="20C9A946" w14:textId="0766FA06" w:rsidR="00D86F03" w:rsidRPr="00974213" w:rsidRDefault="00000000" w:rsidP="009C08F0">
      <w:pPr>
        <w:ind w:left="-567" w:firstLine="720"/>
        <w:jc w:val="both"/>
        <w:rPr>
          <w:rFonts w:asciiTheme="majorHAnsi" w:hAnsiTheme="majorHAnsi" w:cstheme="majorHAnsi"/>
        </w:rPr>
      </w:pPr>
      <w:r w:rsidRPr="00974213">
        <w:rPr>
          <w:rFonts w:asciiTheme="majorHAnsi" w:hAnsiTheme="majorHAnsi" w:cstheme="majorHAnsi"/>
        </w:rPr>
        <w:t>Subsemnatul/Subsemnata, [Nume și prenume], în calitate de [funcția – ex. primar/președinte ONG/coordonator proiect] al [denumirea completă a solicitantului], cu sediul social în [adresa completă], înregistrat(ă) sub nr. [J/…/…], CUI/CIF […],</w:t>
      </w:r>
      <w:r w:rsidR="009C08F0">
        <w:rPr>
          <w:rFonts w:asciiTheme="majorHAnsi" w:hAnsiTheme="majorHAnsi" w:cstheme="majorHAnsi"/>
        </w:rPr>
        <w:t xml:space="preserve"> </w:t>
      </w:r>
      <w:proofErr w:type="spellStart"/>
      <w:r w:rsidRPr="00974213">
        <w:rPr>
          <w:rFonts w:asciiTheme="majorHAnsi" w:hAnsiTheme="majorHAnsi" w:cstheme="majorHAnsi"/>
        </w:rPr>
        <w:t>având</w:t>
      </w:r>
      <w:proofErr w:type="spellEnd"/>
      <w:r w:rsidRPr="00974213">
        <w:rPr>
          <w:rFonts w:asciiTheme="majorHAnsi" w:hAnsiTheme="majorHAnsi" w:cstheme="majorHAnsi"/>
        </w:rPr>
        <w:t xml:space="preserve"> </w:t>
      </w:r>
      <w:proofErr w:type="spellStart"/>
      <w:r w:rsidRPr="00974213">
        <w:rPr>
          <w:rFonts w:asciiTheme="majorHAnsi" w:hAnsiTheme="majorHAnsi" w:cstheme="majorHAnsi"/>
        </w:rPr>
        <w:t>în</w:t>
      </w:r>
      <w:proofErr w:type="spellEnd"/>
      <w:r w:rsidRPr="00974213">
        <w:rPr>
          <w:rFonts w:asciiTheme="majorHAnsi" w:hAnsiTheme="majorHAnsi" w:cstheme="majorHAnsi"/>
        </w:rPr>
        <w:t xml:space="preserve"> </w:t>
      </w:r>
      <w:proofErr w:type="spellStart"/>
      <w:r w:rsidRPr="00974213">
        <w:rPr>
          <w:rFonts w:asciiTheme="majorHAnsi" w:hAnsiTheme="majorHAnsi" w:cstheme="majorHAnsi"/>
        </w:rPr>
        <w:t>vedere</w:t>
      </w:r>
      <w:proofErr w:type="spellEnd"/>
      <w:r w:rsidRPr="00974213">
        <w:rPr>
          <w:rFonts w:asciiTheme="majorHAnsi" w:hAnsiTheme="majorHAnsi" w:cstheme="majorHAnsi"/>
        </w:rPr>
        <w:t xml:space="preserve"> </w:t>
      </w:r>
      <w:proofErr w:type="spellStart"/>
      <w:r w:rsidRPr="00974213">
        <w:rPr>
          <w:rFonts w:asciiTheme="majorHAnsi" w:hAnsiTheme="majorHAnsi" w:cstheme="majorHAnsi"/>
        </w:rPr>
        <w:t>participarea</w:t>
      </w:r>
      <w:proofErr w:type="spellEnd"/>
      <w:r w:rsidRPr="00974213">
        <w:rPr>
          <w:rFonts w:asciiTheme="majorHAnsi" w:hAnsiTheme="majorHAnsi" w:cstheme="majorHAnsi"/>
        </w:rPr>
        <w:t xml:space="preserve"> la </w:t>
      </w:r>
      <w:proofErr w:type="spellStart"/>
      <w:r w:rsidRPr="00974213">
        <w:rPr>
          <w:rFonts w:asciiTheme="majorHAnsi" w:hAnsiTheme="majorHAnsi" w:cstheme="majorHAnsi"/>
        </w:rPr>
        <w:t>selecția</w:t>
      </w:r>
      <w:proofErr w:type="spellEnd"/>
      <w:r w:rsidRPr="00974213">
        <w:rPr>
          <w:rFonts w:asciiTheme="majorHAnsi" w:hAnsiTheme="majorHAnsi" w:cstheme="majorHAnsi"/>
        </w:rPr>
        <w:t xml:space="preserve"> de proiecte în cadrul Intervenției I3 – „Susținerea investițiilor publice locale </w:t>
      </w:r>
      <w:proofErr w:type="spellStart"/>
      <w:r w:rsidRPr="00974213">
        <w:rPr>
          <w:rFonts w:asciiTheme="majorHAnsi" w:hAnsiTheme="majorHAnsi" w:cstheme="majorHAnsi"/>
        </w:rPr>
        <w:t>și</w:t>
      </w:r>
      <w:proofErr w:type="spellEnd"/>
      <w:r w:rsidRPr="00974213">
        <w:rPr>
          <w:rFonts w:asciiTheme="majorHAnsi" w:hAnsiTheme="majorHAnsi" w:cstheme="majorHAnsi"/>
        </w:rPr>
        <w:t xml:space="preserve"> a </w:t>
      </w:r>
      <w:proofErr w:type="spellStart"/>
      <w:r w:rsidRPr="00974213">
        <w:rPr>
          <w:rFonts w:asciiTheme="majorHAnsi" w:hAnsiTheme="majorHAnsi" w:cstheme="majorHAnsi"/>
        </w:rPr>
        <w:t>serviciilor</w:t>
      </w:r>
      <w:proofErr w:type="spellEnd"/>
      <w:r w:rsidRPr="00974213">
        <w:rPr>
          <w:rFonts w:asciiTheme="majorHAnsi" w:hAnsiTheme="majorHAnsi" w:cstheme="majorHAnsi"/>
        </w:rPr>
        <w:t xml:space="preserve"> </w:t>
      </w:r>
      <w:proofErr w:type="spellStart"/>
      <w:r w:rsidRPr="00974213">
        <w:rPr>
          <w:rFonts w:asciiTheme="majorHAnsi" w:hAnsiTheme="majorHAnsi" w:cstheme="majorHAnsi"/>
        </w:rPr>
        <w:t>comunitare</w:t>
      </w:r>
      <w:proofErr w:type="spellEnd"/>
      <w:r w:rsidRPr="00974213">
        <w:rPr>
          <w:rFonts w:asciiTheme="majorHAnsi" w:hAnsiTheme="majorHAnsi" w:cstheme="majorHAnsi"/>
        </w:rPr>
        <w:t xml:space="preserve">” </w:t>
      </w:r>
      <w:proofErr w:type="spellStart"/>
      <w:r w:rsidRPr="00974213">
        <w:rPr>
          <w:rFonts w:asciiTheme="majorHAnsi" w:hAnsiTheme="majorHAnsi" w:cstheme="majorHAnsi"/>
        </w:rPr>
        <w:t>derulate</w:t>
      </w:r>
      <w:proofErr w:type="spellEnd"/>
      <w:r w:rsidRPr="00974213">
        <w:rPr>
          <w:rFonts w:asciiTheme="majorHAnsi" w:hAnsiTheme="majorHAnsi" w:cstheme="majorHAnsi"/>
        </w:rPr>
        <w:t xml:space="preserve"> </w:t>
      </w:r>
      <w:proofErr w:type="spellStart"/>
      <w:r w:rsidRPr="00974213">
        <w:rPr>
          <w:rFonts w:asciiTheme="majorHAnsi" w:hAnsiTheme="majorHAnsi" w:cstheme="majorHAnsi"/>
        </w:rPr>
        <w:t>în</w:t>
      </w:r>
      <w:proofErr w:type="spellEnd"/>
      <w:r w:rsidRPr="00974213">
        <w:rPr>
          <w:rFonts w:asciiTheme="majorHAnsi" w:hAnsiTheme="majorHAnsi" w:cstheme="majorHAnsi"/>
        </w:rPr>
        <w:t xml:space="preserve"> </w:t>
      </w:r>
      <w:proofErr w:type="spellStart"/>
      <w:r w:rsidRPr="00974213">
        <w:rPr>
          <w:rFonts w:asciiTheme="majorHAnsi" w:hAnsiTheme="majorHAnsi" w:cstheme="majorHAnsi"/>
        </w:rPr>
        <w:t>teritoriul</w:t>
      </w:r>
      <w:proofErr w:type="spellEnd"/>
      <w:r w:rsidRPr="00974213">
        <w:rPr>
          <w:rFonts w:asciiTheme="majorHAnsi" w:hAnsiTheme="majorHAnsi" w:cstheme="majorHAnsi"/>
        </w:rPr>
        <w:t xml:space="preserve"> GAL </w:t>
      </w:r>
      <w:proofErr w:type="spellStart"/>
      <w:r w:rsidR="000243CB" w:rsidRPr="00974213">
        <w:rPr>
          <w:rFonts w:asciiTheme="majorHAnsi" w:hAnsiTheme="majorHAnsi" w:cstheme="majorHAnsi"/>
        </w:rPr>
        <w:t>Microregiunea</w:t>
      </w:r>
      <w:proofErr w:type="spellEnd"/>
      <w:r w:rsidR="000243CB" w:rsidRPr="00974213">
        <w:rPr>
          <w:rFonts w:asciiTheme="majorHAnsi" w:hAnsiTheme="majorHAnsi" w:cstheme="majorHAnsi"/>
        </w:rPr>
        <w:t xml:space="preserve"> </w:t>
      </w:r>
      <w:proofErr w:type="spellStart"/>
      <w:r w:rsidR="000243CB" w:rsidRPr="00974213">
        <w:rPr>
          <w:rFonts w:asciiTheme="majorHAnsi" w:hAnsiTheme="majorHAnsi" w:cstheme="majorHAnsi"/>
        </w:rPr>
        <w:t>Belcesti</w:t>
      </w:r>
      <w:proofErr w:type="spellEnd"/>
      <w:r w:rsidR="000243CB" w:rsidRPr="00974213">
        <w:rPr>
          <w:rFonts w:asciiTheme="majorHAnsi" w:hAnsiTheme="majorHAnsi" w:cstheme="majorHAnsi"/>
        </w:rPr>
        <w:t xml:space="preserve"> </w:t>
      </w:r>
      <w:proofErr w:type="spellStart"/>
      <w:r w:rsidR="000243CB" w:rsidRPr="00974213">
        <w:rPr>
          <w:rFonts w:asciiTheme="majorHAnsi" w:hAnsiTheme="majorHAnsi" w:cstheme="majorHAnsi"/>
        </w:rPr>
        <w:t>Focuri</w:t>
      </w:r>
      <w:proofErr w:type="spellEnd"/>
      <w:r w:rsidRPr="00974213">
        <w:rPr>
          <w:rFonts w:asciiTheme="majorHAnsi" w:hAnsiTheme="majorHAnsi" w:cstheme="majorHAnsi"/>
        </w:rPr>
        <w:t>,</w:t>
      </w:r>
    </w:p>
    <w:p w14:paraId="736F97ED" w14:textId="77777777" w:rsidR="00D86F03" w:rsidRPr="00974213" w:rsidRDefault="00000000" w:rsidP="009C08F0">
      <w:pPr>
        <w:ind w:left="-567" w:firstLine="720"/>
        <w:jc w:val="both"/>
        <w:rPr>
          <w:rFonts w:asciiTheme="majorHAnsi" w:hAnsiTheme="majorHAnsi" w:cstheme="majorHAnsi"/>
        </w:rPr>
      </w:pPr>
      <w:r w:rsidRPr="00974213">
        <w:rPr>
          <w:rFonts w:asciiTheme="majorHAnsi" w:hAnsiTheme="majorHAnsi" w:cstheme="majorHAnsi"/>
        </w:rPr>
        <w:t>DECLAR PE PROPRIA RĂSPUNDERE că:</w:t>
      </w:r>
    </w:p>
    <w:p w14:paraId="1B245377" w14:textId="77777777" w:rsidR="00D86F03" w:rsidRPr="00974213" w:rsidRDefault="00000000" w:rsidP="009C08F0">
      <w:pPr>
        <w:ind w:left="-567"/>
        <w:jc w:val="both"/>
        <w:rPr>
          <w:rFonts w:asciiTheme="majorHAnsi" w:hAnsiTheme="majorHAnsi" w:cstheme="majorHAnsi"/>
        </w:rPr>
      </w:pPr>
      <w:r w:rsidRPr="00974213">
        <w:rPr>
          <w:rFonts w:asciiTheme="majorHAnsi" w:hAnsiTheme="majorHAnsi" w:cstheme="majorHAnsi"/>
        </w:rPr>
        <w:t>1. Am realizat o consultare publică a comunității locale privind tipul de investiție propusă pentru finanțare, în conformitate cu cerințele prevăzute în Ghidul Solicitantului;</w:t>
      </w:r>
    </w:p>
    <w:p w14:paraId="5BA2B327" w14:textId="77777777" w:rsidR="00D86F03" w:rsidRPr="00974213" w:rsidRDefault="00000000" w:rsidP="009C08F0">
      <w:pPr>
        <w:ind w:left="-567"/>
        <w:jc w:val="both"/>
        <w:rPr>
          <w:rFonts w:asciiTheme="majorHAnsi" w:hAnsiTheme="majorHAnsi" w:cstheme="majorHAnsi"/>
          <w:lang w:val="fr-FR"/>
        </w:rPr>
      </w:pPr>
      <w:r w:rsidRPr="00974213">
        <w:rPr>
          <w:rFonts w:asciiTheme="majorHAnsi" w:hAnsiTheme="majorHAnsi" w:cstheme="majorHAnsi"/>
          <w:lang w:val="fr-FR"/>
        </w:rPr>
        <w:t>2. Consultarea s-a desfășurat prin intermediul unui formular online (Google Forms sau echivalent), accesibil publicului, iar răspunsurile au fost colectate într-un mod transparent și nemanipulat;</w:t>
      </w:r>
    </w:p>
    <w:p w14:paraId="0BBFBE7B" w14:textId="77777777" w:rsidR="00D86F03" w:rsidRPr="00974213" w:rsidRDefault="00000000" w:rsidP="009C08F0">
      <w:pPr>
        <w:ind w:left="-567"/>
        <w:jc w:val="both"/>
        <w:rPr>
          <w:rFonts w:asciiTheme="majorHAnsi" w:hAnsiTheme="majorHAnsi" w:cstheme="majorHAnsi"/>
          <w:lang w:val="fr-FR"/>
        </w:rPr>
      </w:pPr>
      <w:r w:rsidRPr="00974213">
        <w:rPr>
          <w:rFonts w:asciiTheme="majorHAnsi" w:hAnsiTheme="majorHAnsi" w:cstheme="majorHAnsi"/>
          <w:lang w:val="fr-FR"/>
        </w:rPr>
        <w:t>3. Tema investiției propuse în prezentul proiect coincide cu opțiunea care a obținut cel mai mare număr de voturi în cadrul consultării;</w:t>
      </w:r>
    </w:p>
    <w:p w14:paraId="55FB29F5" w14:textId="77777777" w:rsidR="00D86F03" w:rsidRPr="00974213" w:rsidRDefault="00000000" w:rsidP="009C08F0">
      <w:pPr>
        <w:ind w:left="-567"/>
        <w:jc w:val="both"/>
        <w:rPr>
          <w:rFonts w:asciiTheme="majorHAnsi" w:hAnsiTheme="majorHAnsi" w:cstheme="majorHAnsi"/>
          <w:lang w:val="fr-FR"/>
        </w:rPr>
      </w:pPr>
      <w:r w:rsidRPr="00974213">
        <w:rPr>
          <w:rFonts w:asciiTheme="majorHAnsi" w:hAnsiTheme="majorHAnsi" w:cstheme="majorHAnsi"/>
          <w:lang w:val="fr-FR"/>
        </w:rPr>
        <w:t>4. Anexez la prezenta declarație raportul detaliat al consultării, exportul de răspunsuri și dovezile privind promovarea consultării în rândul comunității locale;</w:t>
      </w:r>
    </w:p>
    <w:p w14:paraId="1F857B77" w14:textId="77777777" w:rsidR="00D86F03" w:rsidRPr="00974213" w:rsidRDefault="00000000" w:rsidP="009C08F0">
      <w:pPr>
        <w:ind w:left="-567"/>
        <w:jc w:val="both"/>
        <w:rPr>
          <w:rFonts w:asciiTheme="majorHAnsi" w:hAnsiTheme="majorHAnsi" w:cstheme="majorHAnsi"/>
          <w:lang w:val="fr-FR"/>
        </w:rPr>
      </w:pPr>
      <w:r w:rsidRPr="00974213">
        <w:rPr>
          <w:rFonts w:asciiTheme="majorHAnsi" w:hAnsiTheme="majorHAnsi" w:cstheme="majorHAnsi"/>
          <w:lang w:val="fr-FR"/>
        </w:rPr>
        <w:t>5. Îmi asum întreaga responsabilitate pentru corectitudinea datelor furnizate și înțeleg că orice fals în declarații atrage răspunderea legală conform legislației în vigoare.</w:t>
      </w:r>
    </w:p>
    <w:p w14:paraId="5EDE4771" w14:textId="2AB7E589" w:rsidR="00D86F03" w:rsidRPr="00974213" w:rsidRDefault="00000000" w:rsidP="009C08F0">
      <w:pPr>
        <w:ind w:left="-567"/>
        <w:jc w:val="both"/>
        <w:rPr>
          <w:rFonts w:asciiTheme="majorHAnsi" w:hAnsiTheme="majorHAnsi" w:cstheme="majorHAnsi"/>
          <w:lang w:val="fr-FR"/>
        </w:rPr>
      </w:pPr>
      <w:r w:rsidRPr="00974213">
        <w:rPr>
          <w:rFonts w:asciiTheme="majorHAnsi" w:hAnsiTheme="majorHAnsi" w:cstheme="majorHAnsi"/>
          <w:lang w:val="fr-FR"/>
        </w:rPr>
        <w:t xml:space="preserve">Prezenta declarație este semnată astăzi, </w:t>
      </w:r>
      <w:r w:rsidR="000243CB" w:rsidRPr="009C08F0">
        <w:rPr>
          <w:rFonts w:asciiTheme="majorHAnsi" w:hAnsiTheme="majorHAnsi" w:cstheme="majorHAnsi"/>
          <w:lang w:val="fr-FR"/>
        </w:rPr>
        <w:t>……….</w:t>
      </w:r>
      <w:r w:rsidRPr="009C08F0">
        <w:rPr>
          <w:rFonts w:asciiTheme="majorHAnsi" w:hAnsiTheme="majorHAnsi" w:cstheme="majorHAnsi"/>
          <w:lang w:val="fr-FR"/>
        </w:rPr>
        <w:t>.</w:t>
      </w:r>
      <w:r w:rsidRPr="00974213">
        <w:rPr>
          <w:rFonts w:asciiTheme="majorHAnsi" w:hAnsiTheme="majorHAnsi" w:cstheme="majorHAnsi"/>
          <w:lang w:val="fr-FR"/>
        </w:rPr>
        <w:t>2025, în original.</w:t>
      </w:r>
    </w:p>
    <w:p w14:paraId="10679145" w14:textId="77777777" w:rsidR="00D86F03" w:rsidRPr="00974213" w:rsidRDefault="00000000" w:rsidP="009C08F0">
      <w:pPr>
        <w:ind w:left="-567"/>
        <w:rPr>
          <w:rFonts w:asciiTheme="majorHAnsi" w:hAnsiTheme="majorHAnsi" w:cstheme="majorHAnsi"/>
          <w:lang w:val="fr-FR"/>
        </w:rPr>
      </w:pPr>
      <w:r w:rsidRPr="00974213">
        <w:rPr>
          <w:rFonts w:asciiTheme="majorHAnsi" w:hAnsiTheme="majorHAnsi" w:cstheme="majorHAnsi"/>
          <w:lang w:val="fr-FR"/>
        </w:rPr>
        <w:t>Semnătura solicitantului,</w:t>
      </w:r>
    </w:p>
    <w:p w14:paraId="703CC806" w14:textId="77777777" w:rsidR="00D86F03" w:rsidRPr="00974213" w:rsidRDefault="00000000" w:rsidP="009C08F0">
      <w:pPr>
        <w:ind w:left="-567"/>
        <w:rPr>
          <w:rFonts w:asciiTheme="majorHAnsi" w:hAnsiTheme="majorHAnsi" w:cstheme="majorHAnsi"/>
          <w:lang w:val="fr-FR"/>
        </w:rPr>
      </w:pPr>
      <w:r w:rsidRPr="00974213">
        <w:rPr>
          <w:rFonts w:asciiTheme="majorHAnsi" w:hAnsiTheme="majorHAnsi" w:cstheme="majorHAnsi"/>
          <w:lang w:val="fr-FR"/>
        </w:rPr>
        <w:t>_____________________</w:t>
      </w:r>
    </w:p>
    <w:p w14:paraId="66D284B7" w14:textId="77777777" w:rsidR="00D86F03" w:rsidRPr="00974213" w:rsidRDefault="00000000" w:rsidP="009C08F0">
      <w:pPr>
        <w:ind w:left="-567"/>
        <w:rPr>
          <w:rFonts w:asciiTheme="majorHAnsi" w:hAnsiTheme="majorHAnsi" w:cstheme="majorHAnsi"/>
          <w:lang w:val="fr-FR"/>
        </w:rPr>
      </w:pPr>
      <w:r w:rsidRPr="00974213">
        <w:rPr>
          <w:rFonts w:asciiTheme="majorHAnsi" w:hAnsiTheme="majorHAnsi" w:cstheme="majorHAnsi"/>
          <w:lang w:val="fr-FR"/>
        </w:rPr>
        <w:t>[Nume complet și semnătură]</w:t>
      </w:r>
    </w:p>
    <w:p w14:paraId="353A481B" w14:textId="77777777" w:rsidR="00D86F03" w:rsidRPr="00974213" w:rsidRDefault="00000000" w:rsidP="009C08F0">
      <w:pPr>
        <w:ind w:left="-567"/>
        <w:rPr>
          <w:rFonts w:asciiTheme="majorHAnsi" w:hAnsiTheme="majorHAnsi" w:cstheme="majorHAnsi"/>
          <w:lang w:val="fr-FR"/>
        </w:rPr>
      </w:pPr>
      <w:r w:rsidRPr="00974213">
        <w:rPr>
          <w:rFonts w:asciiTheme="majorHAnsi" w:hAnsiTheme="majorHAnsi" w:cstheme="majorHAnsi"/>
          <w:lang w:val="fr-FR"/>
        </w:rPr>
        <w:t>[Funcția]</w:t>
      </w:r>
    </w:p>
    <w:p w14:paraId="17ED15AB" w14:textId="5118BC23" w:rsidR="00D86F03" w:rsidRPr="00974213" w:rsidRDefault="00D86F03" w:rsidP="009C08F0">
      <w:pPr>
        <w:ind w:left="-567"/>
        <w:rPr>
          <w:rFonts w:asciiTheme="majorHAnsi" w:hAnsiTheme="majorHAnsi" w:cstheme="majorHAnsi"/>
          <w:lang w:val="fr-FR"/>
        </w:rPr>
      </w:pPr>
    </w:p>
    <w:sectPr w:rsidR="00D86F03" w:rsidRPr="00974213" w:rsidSect="009C08F0">
      <w:headerReference w:type="default" r:id="rId8"/>
      <w:footerReference w:type="default" r:id="rId9"/>
      <w:pgSz w:w="12240" w:h="15840"/>
      <w:pgMar w:top="1440" w:right="1183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8ECF1" w14:textId="77777777" w:rsidR="00CB2885" w:rsidRDefault="00CB2885" w:rsidP="009C08F0">
      <w:pPr>
        <w:spacing w:after="0" w:line="240" w:lineRule="auto"/>
      </w:pPr>
      <w:r>
        <w:separator/>
      </w:r>
    </w:p>
  </w:endnote>
  <w:endnote w:type="continuationSeparator" w:id="0">
    <w:p w14:paraId="3D7279C9" w14:textId="77777777" w:rsidR="00CB2885" w:rsidRDefault="00CB2885" w:rsidP="009C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22ABE" w14:textId="77777777" w:rsidR="009C08F0" w:rsidRDefault="009C08F0" w:rsidP="009C08F0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bookmarkStart w:id="0" w:name="_Hlk188886907"/>
    <w:r w:rsidRPr="0080472B">
      <w:rPr>
        <w:noProof/>
      </w:rPr>
      <w:drawing>
        <wp:anchor distT="0" distB="0" distL="114300" distR="114300" simplePos="0" relativeHeight="251659264" behindDoc="1" locked="0" layoutInCell="1" allowOverlap="1" wp14:anchorId="5A3BA1F7" wp14:editId="3CC15447">
          <wp:simplePos x="0" y="0"/>
          <wp:positionH relativeFrom="column">
            <wp:posOffset>0</wp:posOffset>
          </wp:positionH>
          <wp:positionV relativeFrom="paragraph">
            <wp:posOffset>73025</wp:posOffset>
          </wp:positionV>
          <wp:extent cx="1181100" cy="476250"/>
          <wp:effectExtent l="0" t="0" r="0" b="0"/>
          <wp:wrapSquare wrapText="bothSides"/>
          <wp:docPr id="10048215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Asociația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“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Grupul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de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Acțiune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Locală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Microregiunea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Belcești-Focuri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>”</w:t>
    </w:r>
  </w:p>
  <w:p w14:paraId="531E9B88" w14:textId="77777777" w:rsidR="009C08F0" w:rsidRPr="0080472B" w:rsidRDefault="009C08F0" w:rsidP="009C08F0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rFonts w:ascii="Calibri" w:hAnsi="Calibri" w:cs="Calibri"/>
        <w:i/>
        <w:iCs/>
        <w:sz w:val="18"/>
        <w:szCs w:val="18"/>
      </w:rPr>
      <w:t xml:space="preserve">Sat </w:t>
    </w:r>
    <w:proofErr w:type="spellStart"/>
    <w:r w:rsidRPr="0080472B">
      <w:rPr>
        <w:rFonts w:ascii="Calibri" w:hAnsi="Calibri" w:cs="Calibri"/>
        <w:i/>
        <w:iCs/>
        <w:sz w:val="18"/>
        <w:szCs w:val="18"/>
      </w:rPr>
      <w:t>Mădîrjești</w:t>
    </w:r>
    <w:proofErr w:type="spellEnd"/>
    <w:r w:rsidRPr="0080472B">
      <w:rPr>
        <w:rFonts w:ascii="Calibri" w:hAnsi="Calibri" w:cs="Calibri"/>
        <w:i/>
        <w:iCs/>
        <w:sz w:val="18"/>
        <w:szCs w:val="18"/>
      </w:rPr>
      <w:t xml:space="preserve">, </w:t>
    </w:r>
    <w:proofErr w:type="spellStart"/>
    <w:r w:rsidRPr="0080472B">
      <w:rPr>
        <w:rFonts w:ascii="Calibri" w:hAnsi="Calibri" w:cs="Calibri"/>
        <w:i/>
        <w:iCs/>
        <w:sz w:val="18"/>
        <w:szCs w:val="18"/>
      </w:rPr>
      <w:t>comuna</w:t>
    </w:r>
    <w:proofErr w:type="spellEnd"/>
    <w:r w:rsidRPr="0080472B">
      <w:rPr>
        <w:rFonts w:ascii="Calibri" w:hAnsi="Calibri" w:cs="Calibri"/>
        <w:i/>
        <w:iCs/>
        <w:sz w:val="18"/>
        <w:szCs w:val="18"/>
      </w:rPr>
      <w:t xml:space="preserve"> </w:t>
    </w:r>
    <w:proofErr w:type="spellStart"/>
    <w:r w:rsidRPr="0080472B">
      <w:rPr>
        <w:rFonts w:ascii="Calibri" w:hAnsi="Calibri" w:cs="Calibri"/>
        <w:i/>
        <w:iCs/>
        <w:sz w:val="18"/>
        <w:szCs w:val="18"/>
      </w:rPr>
      <w:t>Bălțați</w:t>
    </w:r>
    <w:proofErr w:type="spellEnd"/>
    <w:r w:rsidRPr="0080472B">
      <w:rPr>
        <w:rFonts w:ascii="Calibri" w:hAnsi="Calibri" w:cs="Calibri"/>
        <w:i/>
        <w:iCs/>
        <w:sz w:val="18"/>
        <w:szCs w:val="18"/>
      </w:rPr>
      <w:t xml:space="preserve">, Jud. </w:t>
    </w:r>
    <w:proofErr w:type="spellStart"/>
    <w:r w:rsidRPr="0080472B">
      <w:rPr>
        <w:rFonts w:ascii="Calibri" w:hAnsi="Calibri" w:cs="Calibri"/>
        <w:i/>
        <w:iCs/>
        <w:sz w:val="18"/>
        <w:szCs w:val="18"/>
      </w:rPr>
      <w:t>Iași</w:t>
    </w:r>
    <w:proofErr w:type="spellEnd"/>
  </w:p>
  <w:p w14:paraId="58418872" w14:textId="77777777" w:rsidR="009C08F0" w:rsidRPr="0080472B" w:rsidRDefault="009C08F0" w:rsidP="009C08F0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rFonts w:ascii="Calibri" w:hAnsi="Calibri" w:cs="Calibri"/>
        <w:i/>
        <w:iCs/>
        <w:sz w:val="18"/>
        <w:szCs w:val="18"/>
      </w:rPr>
      <w:t>Email: office@galbelcestifocuri.ro</w:t>
    </w:r>
  </w:p>
  <w:p w14:paraId="651C67A9" w14:textId="77777777" w:rsidR="009C08F0" w:rsidRPr="0080472B" w:rsidRDefault="009C08F0" w:rsidP="009C08F0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rFonts w:ascii="Calibri" w:hAnsi="Calibri" w:cs="Calibri"/>
        <w:i/>
        <w:iCs/>
        <w:sz w:val="18"/>
        <w:szCs w:val="18"/>
      </w:rPr>
      <w:t>https://www.galbelcestifocuri.ro/</w:t>
    </w:r>
  </w:p>
  <w:p w14:paraId="0A2C3D8F" w14:textId="4E9A105F" w:rsidR="009C08F0" w:rsidRDefault="009C08F0" w:rsidP="009C08F0">
    <w:pPr>
      <w:pStyle w:val="Footer"/>
      <w:jc w:val="right"/>
    </w:pPr>
    <w:proofErr w:type="spellStart"/>
    <w:r w:rsidRPr="0080472B">
      <w:rPr>
        <w:rFonts w:cs="Calibri"/>
        <w:i/>
        <w:iCs/>
        <w:sz w:val="18"/>
        <w:szCs w:val="18"/>
      </w:rPr>
      <w:t>Telefon</w:t>
    </w:r>
    <w:proofErr w:type="spellEnd"/>
    <w:r w:rsidRPr="0080472B">
      <w:rPr>
        <w:rFonts w:cs="Calibri"/>
        <w:i/>
        <w:iCs/>
        <w:sz w:val="18"/>
        <w:szCs w:val="18"/>
      </w:rPr>
      <w:t>: 0754232334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8DD56" w14:textId="77777777" w:rsidR="00CB2885" w:rsidRDefault="00CB2885" w:rsidP="009C08F0">
      <w:pPr>
        <w:spacing w:after="0" w:line="240" w:lineRule="auto"/>
      </w:pPr>
      <w:r>
        <w:separator/>
      </w:r>
    </w:p>
  </w:footnote>
  <w:footnote w:type="continuationSeparator" w:id="0">
    <w:p w14:paraId="10FE4889" w14:textId="77777777" w:rsidR="00CB2885" w:rsidRDefault="00CB2885" w:rsidP="009C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B25F6" w14:textId="2E91AEED" w:rsidR="009C08F0" w:rsidRDefault="009C08F0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5F079B7" wp14:editId="52EF42BC">
          <wp:simplePos x="0" y="0"/>
          <wp:positionH relativeFrom="column">
            <wp:posOffset>-388620</wp:posOffset>
          </wp:positionH>
          <wp:positionV relativeFrom="paragraph">
            <wp:posOffset>-251460</wp:posOffset>
          </wp:positionV>
          <wp:extent cx="6200140" cy="640080"/>
          <wp:effectExtent l="0" t="0" r="0" b="7620"/>
          <wp:wrapSquare wrapText="bothSides"/>
          <wp:docPr id="111564814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4597849">
    <w:abstractNumId w:val="8"/>
  </w:num>
  <w:num w:numId="2" w16cid:durableId="831066713">
    <w:abstractNumId w:val="6"/>
  </w:num>
  <w:num w:numId="3" w16cid:durableId="1532065372">
    <w:abstractNumId w:val="5"/>
  </w:num>
  <w:num w:numId="4" w16cid:durableId="1997567430">
    <w:abstractNumId w:val="4"/>
  </w:num>
  <w:num w:numId="5" w16cid:durableId="1894727741">
    <w:abstractNumId w:val="7"/>
  </w:num>
  <w:num w:numId="6" w16cid:durableId="597450928">
    <w:abstractNumId w:val="3"/>
  </w:num>
  <w:num w:numId="7" w16cid:durableId="946502811">
    <w:abstractNumId w:val="2"/>
  </w:num>
  <w:num w:numId="8" w16cid:durableId="529926190">
    <w:abstractNumId w:val="1"/>
  </w:num>
  <w:num w:numId="9" w16cid:durableId="1738362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43CB"/>
    <w:rsid w:val="00034616"/>
    <w:rsid w:val="0006063C"/>
    <w:rsid w:val="0015074B"/>
    <w:rsid w:val="0029639D"/>
    <w:rsid w:val="00326F90"/>
    <w:rsid w:val="00765058"/>
    <w:rsid w:val="00974213"/>
    <w:rsid w:val="009C08F0"/>
    <w:rsid w:val="00AA1D8D"/>
    <w:rsid w:val="00B47730"/>
    <w:rsid w:val="00BC426B"/>
    <w:rsid w:val="00BF3785"/>
    <w:rsid w:val="00CB0664"/>
    <w:rsid w:val="00CB2885"/>
    <w:rsid w:val="00D86F0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5441B4"/>
  <w14:defaultImageDpi w14:val="300"/>
  <w15:docId w15:val="{75300A77-0F40-439C-9306-9A4BF20D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Gal Grup</cp:lastModifiedBy>
  <cp:revision>4</cp:revision>
  <dcterms:created xsi:type="dcterms:W3CDTF">2013-12-23T23:15:00Z</dcterms:created>
  <dcterms:modified xsi:type="dcterms:W3CDTF">2025-09-09T06:48:00Z</dcterms:modified>
  <cp:category/>
</cp:coreProperties>
</file>